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
        <w:t>Copia Scritta Aeroporto di Palermo 011122</w:t>
        <w:br/>
        <w:br/>
        <w:t>Scritto da: Athina Chong</w:t>
        <w:br/>
        <w:br/>
        <w:t xml:space="preserve">URL: https://www.parkvia.com/it-IT/parcheggio-aeroporto/palermo </w:t>
        <w:br/>
        <w:br/>
        <w:t>Concorrenti:</w:t>
        <w:br/>
        <w:br/>
        <w:t>https://parkos.it/parcheggio-aeroporto-palermo/</w:t>
        <w:br/>
        <w:br/>
        <w:t>https://parkcare.it/parcheggio-aeroporto-palermo</w:t>
        <w:br/>
        <w:br/>
        <w:t xml:space="preserve">https://www.myparking.it/parcheggio_aeroporto_palermo.php </w:t>
        <w:br/>
        <w:br/>
        <w:t>Parola chiave primaria: parcheggio aeroporto palermo</w:t>
        <w:br/>
        <w:br/>
        <w:t>_____________________________________________________________________________________________</w:t>
        <w:br/>
        <w:br/>
        <w:t>Numero di Parcheggi</w:t>
        <w:tab/>
        <w:t>Miglior Prezzo per Giorno</w:t>
        <w:tab/>
        <w:t>Parcheggio Meglio Valutato</w:t>
        <w:tab/>
        <w:t>Parcheggio Più Vicino</w:t>
        <w:br/>
        <w:br/>
        <w:t>9</w:t>
        <w:tab/>
        <w:t>Orange Airport Parking €5,87</w:t>
        <w:tab/>
        <w:t>Park and Fly Palermo Parcheggia 5 stelle</w:t>
        <w:tab/>
        <w:t>Quick P Meet and Greet Palermo Airport 0,48Km</w:t>
        <w:br/>
        <w:br/>
        <w:t>Informazioni sul parcheggio aeroporto di Palermo</w:t>
        <w:br/>
        <w:br/>
        <w:t>L'aeroporto di Palermo è il principale aeroporto internazionale che serve Palermo in Sicilia, gestendo voli principali con compagnie aeree come Alitalia, Danish Air Transport, Ryanair e Volotea. L'aeroporto di Palermo offre molti servizi utili che potrebbero interessarvi:</w:t>
        <w:br/>
        <w:br/>
        <w:t>Negozi duty free</w:t>
        <w:br/>
        <w:br/>
        <w:t>Bancomat</w:t>
        <w:br/>
        <w:br/>
        <w:t>Cambio valuta</w:t>
        <w:br/>
        <w:br/>
        <w:t>Wi-Fi</w:t>
        <w:br/>
        <w:br/>
        <w:t>Carrelli bagagli</w:t>
        <w:br/>
        <w:br/>
        <w:t>Oggetti smarriti</w:t>
        <w:br/>
        <w:br/>
        <w:t>Servizi per passeggeri a mobilità ridotta</w:t>
        <w:br/>
        <w:br/>
        <w:t>All'aeroporto di Palermo, sono disponibili molte modalità di trasporto per raggiungere il centro città in sicurezza e senza problemi:</w:t>
        <w:br/>
        <w:br/>
        <w:t>Autobus. Ci sono molti servizi di trasporto pubblico disponibili dall'aeroporto di Palermo. Vedi maggiori informazioni</w:t>
        <w:br/>
        <w:br/>
        <w:t>Taxi. Viaggia verso il centro di Palermo chiamando un taxi in circa 38 minuti. Semplice e conveniente! Vedi maggiori informazioni</w:t>
        <w:br/>
        <w:br/>
        <w:t>Noleggio auto. Ci sono molte auto a noleggio all'aeroporto di Palermo in modo da poter esplorare la bellezza di Palermo con calma. Vedi maggiori informazioni</w:t>
        <w:br/>
        <w:br/>
        <w:t>-</w:t>
        <w:br/>
        <w:br/>
        <w:t>Disclaimer aeroporto: Per oggetti smarriti nell'aereo, i passeggeri devono contattare direttamente la loro compagnia aerea. Per oggetti smarriti o proprietà in aeroporto, si prega di chiamare il banco informazioni Oggetti Smarriti.</w:t>
        <w:br/>
        <w:br/>
        <w:t xml:space="preserve">+39(0) 917 020 209 | oggettismarriti@gesap.it </w:t>
        <w:br/>
        <w:br/>
        <w:t>Orario di servizio: dal lunedì al venerdì dalle 9:00 alle 13:00.</w:t>
        <w:br/>
        <w:br/>
        <w:t>Come prenotare il parcheggio aeroporto di Palermo</w:t>
        <w:br/>
        <w:br/>
        <w:t>Inserisci le date in cui viaggi nella casella di ricerca per controllare la disponibilità e iniziare il processo di prenotazione rapido e facile di ParkVia. Scegli tra migliaia di posti auto nei parcheggi esterni dell'aeroporto di Venezia.</w:t>
        <w:br/>
        <w:br/>
        <w:t>Ci sono solo 3 semplici passaggi quando prenoti con ParkVia:</w:t>
        <w:br/>
        <w:br/>
        <w:t xml:space="preserve">Passaggio 1: CONFRONTA. Confronta rapidamente e facilmente prezzi, servizi, recensioni, disponibilità e distanza dal terminal. Trova parcheggi sicuri per soste lunghe o brevi in parcheggi aeroportuali coperti o scoperti. </w:t>
        <w:br/>
        <w:br/>
        <w:t xml:space="preserve">Passaggio 2: PRENOTA. Scegli il miglior posto auto per le tue esigenze. Trasferimento con navetta, servizio valet e altri servizi sono disponibili. Paga in sicurezza online e ottieni la garanzia del miglior prezzo. </w:t>
        <w:br/>
        <w:br/>
        <w:t>Passaggio 3: PARCHEGGIA. Goditi la tranquillità con un posto auto garantito per il tuo viaggio. Mostra semplicemente la tua prenotazione all'arrivo.</w:t>
        <w:br/>
        <w:br/>
        <w:t>Confronta prezzi e recensioni parcheggio aeroporto di Palermo</w:t>
        <w:br/>
        <w:br/>
        <w:t>All'aeroporto di Palermo, abbiamo 9 parcheggi approvati in cui tutti i migliori e più popolari parcheggi possono essere prenotati sul nostro sito web. Con queste opzioni sei sicuro di trovare il posto auto aeroportuale giusto per te! Offriamo ai nostri clienti solo parcheggi sicuri e a basso costo in modo che possano trovare il miglior parcheggio al miglior prezzo.</w:t>
        <w:br/>
        <w:br/>
        <w:t>Quando confronti i parcheggi per trovare quello giusto per te, dovresti considerare le caratteristiche che potrebbero essere più ideali per te e il tuo viaggio. Hai bisogno di un parcheggio a lungo o breve termine? Preferiresti che il parcheggio fosse accessibile 24 ore su 24, 7 giorni su 7 e avesse telecamere a circuito chiuso o pattugliamento notturno? Il pavimento è in asfalto o ghiaia? Queste caratteristiche sono elencate, dove applicabile, nella sezione di ogni operatore di parcheggio per confronti facili.</w:t>
        <w:br/>
        <w:br/>
        <w:t>Parcheggio lungo/breve termine</w:t>
        <w:br/>
        <w:br/>
        <w:t>24/7</w:t>
        <w:br/>
        <w:br/>
        <w:t>CCTV</w:t>
        <w:br/>
        <w:br/>
        <w:t>Pattugliamento notturno</w:t>
        <w:br/>
        <w:br/>
        <w:t>Pavimentazione in asfalto/ghiaia</w:t>
        <w:br/>
        <w:br/>
        <w:t>Assicurazione furto auto</w:t>
        <w:br/>
        <w:br/>
        <w:t>Puoi anche controllare la posizione dei parcheggi con la mappa del parcheggio aeroporto di Palermo che forniamo nella sezione di ogni operatore.</w:t>
        <w:br/>
        <w:br/>
        <w:t>Voli da un aeroporto diverso? Trova parcheggio a Verona.</w:t>
        <w:br/>
        <w:br/>
        <w:t>Prezzi parcheggio aeroporto di Palermo</w:t>
        <w:br/>
        <w:br/>
        <w:t>Che tu stia cercando un parcheggio a breve o lungo termine all'aeroporto di Palermo, utilizzando ParkVia puoi confrontare rapidamente il costo e le caratteristiche di ogni parcheggio all'aeroporto di Palermo. Il costo del parcheggio all'aeroporto di Palermo varia a seconda che tu scelga un parcheggio park and ride con servizio navetta o che tu preferisca il servizio valet/meet and greet. Quest'ultimo costerà di più ma offre maggiore convenienza per i viaggiatori che vogliono risparmiare tempo.</w:t>
        <w:br/>
        <w:br/>
        <w:t>La vicinanza all'aeroporto può anche essere un fattore che influenza il prezzo, con i parcheggi fuori sede che costano leggermente meno pur fornendo spesso trasferimento gratuito con navetta al terminal in pochi minuti. Le caratteristiche aggiuntive offerte dagli operatori come il lavaggio auto e i trasferimenti individuali possono anche aumentare il costo ma garantiranno che tu goda della migliore esperienza possibile sia prima che dopo il tuo viaggio. Una volta trovato il tuo posto auto ideale, puoi prenotare il parcheggio aeroporto di Palermo rapidamente e in sicurezza.</w:t>
        <w:br/>
        <w:br/>
        <w:t>La tariffa del parcheggio aeroporto di Palermo differisce a seconda dell'operatore di tua scelta. Per controllare il costo del posto auto, si prega di utilizzare il nostro sistema di prenotazione nella parte superiore di questa pagina.</w:t>
        <w:br/>
        <w:br/>
        <w:t>Parcheggio aeroporto di Palermo economico</w:t>
        <w:br/>
        <w:br/>
        <w:t>Grazie alla nostra garanzia del miglior prezzo, non pagherai mai di più quando prenoti con noi rispetto a quando paghi direttamente per il parcheggio scelto e puoi trovare parcheggio aeroporto di Palermo economico. Questo include prodotti tradizionalmente premium come il parcheggio coperto e il servizio valet. Tuttavia, puoi risparmiare di più prenotando in anticipo, dove i clienti possono risparmiare fino al 60% sul loro posto auto rispetto al pagamento in giornata.</w:t>
        <w:br/>
        <w:br/>
        <w:t>Il parcheggio aeroportuale più economico è tipicamente un parcheggio fuori sede che non è di proprietà dell'aeroporto, dove verrebbe offerto un servizio navetta. Mentre i parcheggi in sede sono spesso più costosi principalmente per la loro convenienza, ma sono buoni per il parcheggio per disabili e hanno accesso diretto all'area check-in dei terminal LIS.</w:t>
        <w:br/>
        <w:br/>
        <w:t>Ti consigliamo di provare il servizio valet aeroporto di Palermo, che permette ai nostri clienti di parcheggiare e ritirare le loro auto in aeroporto. Tutti i parcheggi fuori sede sono sicuri con videosorveglianza CCTV, oltre a personale cordiale e professionale.</w:t>
        <w:br/>
        <w:br/>
        <w:t>Terminal parcheggio aeroporto di Palermo</w:t>
        <w:br/>
        <w:br/>
        <w:t>L'aeroporto di Palermo è costituito da un singolo terminal passeggeri che ospita sia arrivi che partenze.</w:t>
        <w:br/>
        <w:br/>
        <w:t>Livello seminterrato. A questo livello puoi trovare la stazione ferroviaria e la biglietteria. Puoi accedere al piano terra, primo e secondo livello utilizzando scale mobili e ascensori.</w:t>
        <w:br/>
        <w:br/>
        <w:t>Piano terra. A questo livello puoi trovare gli arrivi, ritiro bagagli, informazioni turistiche, oggetti smarriti, uffici di sicurezza e molti servizi per il tempo libero. Il trasporto terrestre può anche essere disponibile a questo livello utilizzando autobus, taxi o noleggio auto.</w:t>
        <w:br/>
        <w:br/>
        <w:t>Primo livello. Qui puoi trovare il primo livello partenze che ospita gli arrivi di voli sia Schengen che non-Schengen. I banchi check-in dal 2 all'8 e dal 9 al 15 (Schengen) e i gate d'imbarco 2-8 si trovano qui dove sono disponibili un banco informazioni, controllo di sicurezza e punti ristoro.</w:t>
        <w:br/>
        <w:br/>
        <w:t xml:space="preserve">Secondo livello. Qui puoi trovare il secondo livello partenze che ospita partenze di voli sia Schengen che non-Schengen. Trova check-in dal 9 al 15 (Schengen), 6 e dal 18 al 20 (incluso controllo passaporti per voli non-Schengen) e gate d'imbarco dal 9 al 20. Qui sono disponibili punti ristoro. </w:t>
        <w:br/>
        <w:br/>
        <w:t>Navetta e altri servizi parcheggio aeroporto di Palermo</w:t>
        <w:br/>
        <w:br/>
        <w:t>Quando prenoti con un operatore, servizi come la navetta o il servizio valet potrebbero essere offerti in aggiunta alla tua esperienza di parcheggio. A causa della loro popolarità, abbiamo messo insieme una piccola descrizione per ciascuno che riassume ogni servizio. Questi sono spesso forniti senza costi aggiuntivi per il tuo parcheggio.</w:t>
        <w:br/>
        <w:br/>
        <w:t>Cos'è e come funziona?</w:t>
        <w:br/>
        <w:br/>
        <w:t>Servizio navetta</w:t>
        <w:br/>
        <w:br/>
        <w:t>Il servizio navetta potrebbe essere necessario se la distanza a piedi verso un terminal è piuttosto lontana rispetto alla distanza tipica tra un parcheggio e l'ingresso. Sono offerti per rendere i tuoi trasferimenti più comodi e possono essere necessari per situazioni in cui hai troppi bagagli per camminare fino al terminal. Puoi tenere le tue chiavi e tornare alla tua auto quando arrivi di nuovo in aeroporto.</w:t>
        <w:br/>
        <w:br/>
        <w:t>Servizio valet</w:t>
        <w:br/>
        <w:br/>
        <w:t>Il servizio valet è un piccolo lusso per il tuo veicolo, dove puoi avere la tua auto pulitissima quando torni dal tuo viaggio! Con questo dovresti consegnare le tue chiavi ma la tua auto sarà portata al terminal al tuo arrivo così i tuoi bagagli possono essere caricati prima che tu parta.</w:t>
        <w:br/>
        <w:br/>
        <w:t>Anche se consigliamo di prenotare in anticipo per risparmiare denaro sul tuo posto auto, dovresti farlo anche per prevenire problemi per servizi come la navetta o il servizio valet. Farlo garantirà che tutto sia sistemato in preparazione per il tuo arrivo. Domande o preoccupazioni? Contattaci tramite customer.service@parkvia.com.</w:t>
        <w:br/>
        <w:br/>
        <w:t>Consigli su dove parcheggiare all'aeroporto di Palermo</w:t>
        <w:br/>
        <w:br/>
        <w:t>Ecco alcuni consigli utili per aiutarti a trovare il miglior parcheggio per le tue esigenze al terminal dell'aeroporto di Palermo.</w:t>
        <w:br/>
        <w:br/>
        <w:t>Per il servizio navetta aeroporto di Palermo, cerca di arrivare in aeroporto 3 ore prima della partenza.</w:t>
        <w:br/>
        <w:br/>
        <w:t>Per il servizio valet aeroporto di Palermo, parti 2 ore prima della partenza.</w:t>
        <w:br/>
        <w:br/>
        <w:t>Tutti i parcheggi sul nostro sito sono sicuri, ma se stai cercando sicurezza aggiuntiva del parcheggio, Orange Airport Parking è uno dei nostri operatori di parcheggio approvati che offre assicurazione sul parcheggio, recinzione perimetrale e CCTV.</w:t>
        <w:br/>
        <w:br/>
        <w:t>Più vicino al terminal</w:t>
        <w:br/>
        <w:br/>
        <w:t>Quick P Meet and Greet Palermo Airport</w:t>
        <w:br/>
        <w:br/>
        <w:t>Meglio valutato</w:t>
        <w:br/>
        <w:br/>
        <w:t>Park and Fly Palermo Parcheggia</w:t>
        <w:br/>
        <w:br/>
        <w:t>Più economico</w:t>
        <w:br/>
        <w:br/>
        <w:t>Orange Airport Parking</w:t>
        <w:br/>
        <w:br/>
        <w:t>Miglior parcheggio per servizi aggiuntivi</w:t>
        <w:br/>
        <w:br/>
        <w:t>Orange Airport Parking</w:t>
        <w:br/>
        <w:br/>
        <w:t>FAQ parcheggio aeroporto di Palermo</w:t>
        <w:br/>
        <w:br/>
        <w:t>Quanto in anticipo/tardi posso prenotare il parcheggio all'aeroporto di Palermo?</w:t>
        <w:br/>
        <w:br/>
        <w:t>Puoi prenotare fino a 6 mesi in anticipo rispetto alla tua data di viaggio, soggetto a disponibilità. Prima prenoti, più soldi risparmi.</w:t>
        <w:br/>
        <w:br/>
        <w:t>Puoi anche fare prenotazioni dell'ultimo minuto il giorno prima, almeno 24 ore prima del decollo dell'aereo (soggetto alle condizioni dell'operatore).</w:t>
        <w:br/>
        <w:br/>
        <w:t>Come faccio una prenotazione?</w:t>
        <w:br/>
        <w:br/>
        <w:t>Il processo di prenotazione online è semplice e richiede solo pochi minuti. Inizia tramite la casella di ricerca nella parte superiore della pagina:</w:t>
        <w:br/>
        <w:br/>
        <w:t>Seleziona le tue date e orari per arrivo e partenza all'aeroporto di Palermo.</w:t>
        <w:br/>
        <w:br/>
        <w:t>Controlla prezzi, servizi, recensioni, disponibilità e distanza dal terminal.</w:t>
        <w:br/>
        <w:br/>
        <w:t>Seleziona il tuo parcheggio e completa il modulo di prenotazione, incluso il numero di posti passeggeri necessari sul trasferimento con navetta se il servizio è offerto.</w:t>
        <w:br/>
        <w:br/>
        <w:t>Effettua il pagamento sicuro con Mastercard Credit, Mastercard Debit, Visa Credit Card, Visa Debit Card, PayPal o American Express, o paga all'arrivo al parcheggio in alcune località.</w:t>
        <w:br/>
        <w:br/>
        <w:t>Riceverai un'email di conferma veloce con le informazioni del parcheggio inclusi dettagli di contatto e indirizzo. Mostra una copia stampata o digitale del voucher che potrebbe avere un codice QR o pin se fornito all'arrivo. Le procedure specifiche del parcheggio sono fornite nelle pagine del parcheggio e nell'email di conferma.</w:t>
        <w:br/>
        <w:br/>
        <w:t>Posso cambiare o cancellare la mia prenotazione?</w:t>
        <w:br/>
        <w:br/>
        <w:t>Sì, a meno che tu non abbia prenotato un prodotto parcheggio non flessibile che diceva che non potevi. Puoi cambiare o cancellare la tua prenotazione tramite 'Gestisci le Mie Prenotazioni'. Puoi leggere i termini e condizioni sul nostro sito web.</w:t>
        <w:br/>
        <w:br/>
        <w:t>È sicuro parcheggiare la mia auto al parcheggio aeroporto di Palermo?</w:t>
        <w:br/>
        <w:br/>
        <w:t>Sì, lavoriamo solo con parcheggi sicuri. Beneficerai della tranquillità di sapere che stai lasciando la tua auto in un parcheggio degli standard più elevati.</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