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Clear Vision Ahead: Glaucoma Treatment in Palo Alto CA</w:t>
        <w:br/>
        <w:br/>
        <w:t>If you’ve been told you’re at risk for glaucoma—or you’re noticing subtle changes in your vision—now is the time to act. Early, expert glaucoma treatment in Palo Alto CA (https://biermanneye.com/vision-care-products/ocular-disease-treatment/glaucoma/) can help preserve your sight and quality of life. Whether you searched “best eyes specialist near me” or received a referral, choosing a trusted glaucoma specialist in Palo Alto CA (https://biermanneye.com/about-us/doctors-staff/) ensures you receive accurate diagnosis, clear guidance, and personalized care.</w:t>
        <w:br/>
        <w:br/>
        <w:t>Your options for Glaucoma Treatment in Palo Alto CA</w:t>
        <w:br/>
        <w:t>Glaucoma is a group of eye diseases that damage the optic nerve, often due to elevated intraocular pressure. Because early glaucoma rarely causes symptoms, routine exams are vital. When treatment is needed, a comprehensive plan may include:</w:t>
        <w:br/>
        <w:t>- Prescription eye drops to lower eye pressure</w:t>
        <w:br/>
        <w:t>- In-office laser procedures (e.g., SLT) to improve fluid drainage</w:t>
        <w:br/>
        <w:t>- Minimally invasive glaucoma surgery (MIGS) for targeted pressure control</w:t>
        <w:br/>
        <w:t>- Traditional surgical approaches for advanced cases</w:t>
        <w:br/>
        <w:t>If you’re evaluating glaucoma treatment in Palo Alto CA (https://biermanneye.com/vision-care-products/ocular-disease-treatment/glaucoma/), look for an experienced team that explains benefits, risks, and expected outcomes so you can make informed decisions.</w:t>
        <w:br/>
        <w:br/>
        <w:t>Symptoms and risk factors to watch</w:t>
        <w:br/>
        <w:t>Although many people with early glaucoma notice no changes, you should schedule an evaluation promptly if you experience eye pain, halos around lights, sudden blurry vision, or rapidly worsening clarity. Risk factors include family history, age, diabetes, long-term steroid use, and high eye pressure. For a helpful primer, explore reliable medical resources here: WebMD on glaucoma (https://www.webmd.com/eye-health/glaucoma-eyes) and Mayo Clinic overview (https://www.mayoclinic.org/diseases-conditions/glaucoma/symptoms-causes/syc-20372839).</w:t>
        <w:br/>
        <w:br/>
        <w:t>Why choose a local expert in Palo Alto</w:t>
        <w:br/>
        <w:t>Glaucoma is a lifelong condition that benefits from continuity of care. If you’ve been searching for the best eyes specialist near me, partnering with a nearby provider means consistent monitoring, convenient follow-ups, and treatment adjustments when needed. At Biermann Eye Health (https://biermanneye.com/about-us/doctors-staff/), you’ll find advanced diagnostics and compassionate guidance. Under the leadership of Dr. Kevin Biermann, a respected glaucoma specialist in Palo Alto CA (https://biermanneye.com/about-us/doctors-staff/), patients receive individualized plans grounded in evidence-based care.</w:t>
        <w:br/>
        <w:br/>
        <w:t>What to expect at your first visit</w:t>
        <w:br/>
        <w:t>During your initial appointment, your clinician will review your medical history, measure intraocular pressure, evaluate the optic nerve, and may perform imaging and visual field testing. You’ll leave with a clear understanding of your diagnosis and a tailored treatment plan. Staying consistent with recommended follow-ups is one of the most effective ways to protect vision long-term.</w:t>
        <w:br/>
        <w:br/>
        <w:t>Putting it all together: the right next step</w:t>
        <w:br/>
        <w:t>If you’re comparing options for glaucoma treatment in Palo Alto CA (https://biermanneye.com/vision-care-products/ocular-disease-treatment/glaucoma/) or still Googling the best eyes specialist near me, take the next step with a professional evaluation. Schedule online here: https://biermanneye.com/make-an-appointment/</w:t>
        <w:br/>
        <w:br/>
        <w:t>Have questions? Call 636-239-2179 to speak with our team. Ask for Dr. Kevin Biermann at Biermann Eye Health to discuss your situation and the most appropriate treatment plan. Starting glaucoma treatment in Palo Alto CA early—with an experienced glaucoma specialist in Palo Alto CA—can help you maintain clear, comfortable vision for years to come.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