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SEO Medical Blog Post Template (500 words)</w:t>
        <w:br/>
        <w:br/>
        <w:t>How to use this template</w:t>
        <w:br/>
        <w:t>- Replace all bracketed placeholders with the client’s details.</w:t>
        <w:br/>
        <w:t>- Target exactly 3 keywords. Use the PRIMARY keyword in: (1) the Title, (2) the first paragraph, (3) at least one H2, and (4) the last paragraph.</w:t>
        <w:br/>
        <w:t>- Use the other two keywords at least once each (twice where natural).</w:t>
        <w:br/>
        <w:t>- Include exactly 3 backlinks as hyperlinks spaced naturally throughout the post (do not stack links in one paragraph).</w:t>
        <w:br/>
        <w:t>- Mention the Doctor’s Name and Practice Name at least once.</w:t>
        <w:br/>
        <w:t>- End with a clear CTA including phone number and appointment link.</w:t>
        <w:br/>
        <w:br/>
        <w:t>Article metadata (fill before writing)</w:t>
        <w:br/>
        <w:t>- Primary keyword: [PRIMARY KEYWORD]</w:t>
        <w:br/>
        <w:t>- Secondary keyword 1: [SECONDARY KEYWORD 1]</w:t>
        <w:br/>
        <w:t>- Secondary keyword 2: [SECONDARY KEYWORD 2]</w:t>
        <w:br/>
        <w:t>- City/State (geo target): [CITY, STATE]</w:t>
        <w:br/>
        <w:t>- Doctor’s name: [DR. FULL NAME]</w:t>
        <w:br/>
        <w:t>- Practice name: [PRACTICE NAME]</w:t>
        <w:br/>
        <w:t>- Phone: [PHONE NUMBER]</w:t>
        <w:br/>
        <w:t>- Appointment link: [APPOINTMENT URL]</w:t>
        <w:br/>
        <w:t>- Backlink 1 (anchor + URL): [ANCHOR 1] ([URL 1])</w:t>
        <w:br/>
        <w:t>- Backlink 2 (anchor + URL): [ANCHOR 2] ([URL 2])</w:t>
        <w:br/>
        <w:t>- Backlink 3 (anchor + URL): [ANCHOR 3] ([URL 3])</w:t>
        <w:br/>
        <w:br/>
        <w:t>Outline and word targets (~500 words total)</w:t>
        <w:br/>
        <w:t>1) Title (H1): 6–10 words, include [PRIMARY KEYWORD]</w:t>
        <w:br/>
        <w:t xml:space="preserve">   Example: “Your Guide to [PRIMARY KEYWORD] in [CITY]”</w:t>
        <w:br/>
        <w:br/>
        <w:t>2) Intro paragraph (60–90 words)</w:t>
        <w:br/>
        <w:t xml:space="preserve">   - Define the topic in plain language.</w:t>
        <w:br/>
        <w:t xml:space="preserve">   - Include [PRIMARY KEYWORD] once, and one secondary keyword if natural.</w:t>
        <w:br/>
        <w:br/>
        <w:t>3) H2: Include [PRIMARY KEYWORD]</w:t>
        <w:br/>
        <w:t xml:space="preserve">   - Paragraph (70–90 words): Explain the problem/symptoms or benefits. Add Backlink 1 on a descriptive anchor (not “click here”).</w:t>
        <w:br/>
        <w:br/>
        <w:t>4) H2: Supporting angle (e.g., Symptoms, Causes, Treatment Options, Prevention)</w:t>
        <w:br/>
        <w:t xml:space="preserve">   - Paragraph (70–90 words): Include a secondary keyword and Backlink 2 on a relevant anchor.</w:t>
        <w:br/>
        <w:br/>
        <w:t>5) Mini section or bullet list (optional, 40–60 words)</w:t>
        <w:br/>
        <w:t xml:space="preserve">   - 3–5 short bullets with value-focused tips, risks, or steps.</w:t>
        <w:br/>
        <w:br/>
        <w:t>6) Conclusion/CTA (40–70 words)</w:t>
        <w:br/>
        <w:t xml:space="preserve">   - Restate value and include [PRIMARY KEYWORD].</w:t>
        <w:br/>
        <w:t xml:space="preserve">   - Mention [DR. FULL NAME] and [PRACTICE NAME].</w:t>
        <w:br/>
        <w:t xml:space="preserve">   - Add Backlink 3 (appointment) and the phone number.</w:t>
        <w:br/>
        <w:br/>
        <w:t>Writing and SEO guidelines</w:t>
        <w:br/>
        <w:t>- Tone: Clear, helpful, reassuring; 6th–8th grade reading level.</w:t>
        <w:br/>
        <w:t>- Compliance: Informational only; avoid diagnoses; encourage consultation with the doctor.</w:t>
        <w:br/>
        <w:t>- Readability: Short sentences and paragraphs (2–4 lines each). Avoid jargon; define terms.</w:t>
        <w:br/>
        <w:t>- On-page: Keep keyword use natural; avoid keyword stuffing. Use synonyms and related terms.</w:t>
        <w:br/>
        <w:t>- Links: Use meaningful anchors like “glaucoma treatment options” rather than generic text. Distribute the three backlinks across different sections.</w:t>
        <w:br/>
        <w:t>- Local cues: Mention neighborhood/city where appropriate to reinforce geo relevance.</w:t>
        <w:br/>
        <w:br/>
        <w:t>Template (replace placeholders before delivery)</w:t>
        <w:br/>
        <w:br/>
        <w:t>Title: [Compelling Title with PRIMARY KEYWORD]</w:t>
        <w:br/>
        <w:br/>
        <w:t>Intro:</w:t>
        <w:br/>
        <w:t>[In 2–3 sentences, introduce the topic and why it matters to patients in [CITY, STATE]. Include PRIMARY KEYWORD once.]</w:t>
        <w:br/>
        <w:br/>
        <w:t>H2: [Subhead that naturally includes PRIMARY KEYWORD]</w:t>
        <w:br/>
        <w:t>[Explain the condition/service in patient-friendly language. Add Backlink 1 on a descriptive anchor like “comprehensive care for [condition]” ([URL 1]).]</w:t>
        <w:br/>
        <w:br/>
        <w:t>H2: [Supporting subhead]</w:t>
        <w:br/>
        <w:t>[Cover causes/symptoms/treatment/prevention. Weave in SECONDARY KEYWORD 1 or 2. Add Backlink 2 on a relevant anchor ([URL 2]).]</w:t>
        <w:br/>
        <w:br/>
        <w:t>Optional bullets:</w:t>
        <w:br/>
        <w:t>- [Short benefit or tip]</w:t>
        <w:br/>
        <w:t>- [Short benefit or tip]</w:t>
        <w:br/>
        <w:t>- [Short benefit or tip]</w:t>
        <w:br/>
        <w:br/>
        <w:t>Conclusion and next steps</w:t>
        <w:br/>
        <w:t>[In 2–3 sentences, summarize benefits and include PRIMARY KEYWORD. Mention [DR. FULL NAME] at [PRACTICE NAME]. Invite readers to call [PHONE NUMBER] or request an appointment here: [APPOINTMENT URL] (Backlink 3).]</w:t>
        <w:br/>
        <w:br/>
        <w:t>Quality check before submitting</w:t>
        <w:br/>
        <w:t>- Word count ~500 (±10%).</w:t>
        <w:br/>
        <w:t>- Primary keyword appears in Title, first paragraph, one H2, and final paragraph.</w:t>
        <w:br/>
        <w:t>- All three backlinks included with meaningful anchors.</w:t>
        <w:br/>
        <w:t>- Doctor + Practice name mentioned.</w:t>
        <w:br/>
        <w:t>- Clear CTA with phone + appointment link.</w:t>
        <w:br/>
        <w:t>- Spelling/grammar checked; US English; compliant tone.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