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t>Clear Vision Ahead: Glaucoma Treatment in Palo Alto CA</w:t>
        <w:br/>
        <w:br/>
        <w:t>If you’ve been told you’re at risk for glaucoma—or you’ve noticed vision changes—acting early can protect your sight. Glaucoma treatment in Palo Alto CA focuses on slowing disease progression and preserving the vision you rely on for work, family, and daily life. With the right evaluation and care plan, most people manage glaucoma successfully and keep doing the things they love.</w:t>
        <w:br/>
        <w:br/>
        <w:t>What to expect with glaucoma treatment in Palo Alto CA</w:t>
        <w:br/>
        <w:t>Glaucoma is a group of eye conditions that damage the optic nerve, often due to high eye pressure. After a comprehensive eye exam, your care plan may include prescription eye drops, laser therapy, or microsurgery. Your eye doctor will tailor options to your type and stage of glaucoma. For a helpful overview of therapies and monitoring, explore these glaucoma treatment options (https://biermanneye.com/vision-care-products/ocular-disease-treatment/glaucoma/).</w:t>
        <w:br/>
        <w:br/>
        <w:t>Symptoms, risk factors, and when to see a doctor</w:t>
        <w:br/>
        <w:t>Glaucoma often progresses silently, so regular eye exams are essential—especially if you’re over 40, have a family history of glaucoma, are very nearsighted, or have diabetes. Some people notice patchy blind spots or halos around lights. If you develop sudden eye pain, headache, or blurred vision, seek care promptly. Learn more about signs, causes, and types in this patient-friendly guide to glaucoma (https://www.webmd.com/eye-health/glaucoma-eyes).</w:t>
        <w:br/>
        <w:br/>
        <w:t>Practical steps you can take today</w:t>
        <w:br/>
        <w:t>- Keep yearly comprehensive eye exams on your calendar.</w:t>
        <w:br/>
        <w:t>- Take prescribed eye drops exactly as directed.</w:t>
        <w:br/>
        <w:t>- Wear protective eyewear during sports and yardwork.</w:t>
        <w:br/>
        <w:t>- Maintain healthy blood pressure and blood sugar.</w:t>
        <w:br/>
        <w:t>- Ask your doctor about lifestyle tips that support eye health.</w:t>
        <w:br/>
        <w:br/>
        <w:t>Finding the right glaucoma specialist in Palo Alto CA</w:t>
        <w:br/>
        <w:t>Searching for the best eyes specialist near me can feel overwhelming. Look for an eye doctor who listens, explains your options, and offers modern diagnostics and treatments. At Biermann Eye Health, our team provides thorough testing, personalized care plans, and clear follow‑up so you always know what comes next. Dr. Kevin Biermann and our staff are here to answer questions and coordinate care with your other providers when needed.</w:t>
        <w:br/>
        <w:br/>
        <w:t>Next steps: Book an evaluation today</w:t>
        <w:br/>
        <w:t>Protecting your sight starts with a visit. If you’re considering glaucoma treatment in Palo Alto CA, schedule a comprehensive exam with Dr. Kevin Biermann at Biermann Eye Health. Request your appointment online (https://biermanneye.com/make-an-appointment/) or call 636-239-2179. We’re ready to help you understand your options and move forward with confidence.</w:t>
        <w:br/>
        <w:br/>
        <w:t>Disclaimer: This article is for educational purposes only and does not replace professional medical advice. Please consult your eye care provider for diagnosis and treatment tailored to you.</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